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10/03/2025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3 — Daily Standup 5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Improved ingestion for register maps (EFM32 complete).</w:t>
      </w:r>
    </w:p>
    <w:p w:rsidR="00000000" w:rsidDel="00000000" w:rsidP="00000000" w:rsidRDefault="00000000" w:rsidRPr="00000000" w14:paraId="0000000E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Added retry logic for analyzer multi-line errors.</w:t>
      </w:r>
    </w:p>
    <w:p w:rsidR="00000000" w:rsidDel="00000000" w:rsidP="00000000" w:rsidRDefault="00000000" w:rsidRPr="00000000" w14:paraId="00000010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Documented QA metrics (precision, recall, accuracy).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Drafted demo flow for Sprint 3.</w:t>
      </w:r>
    </w:p>
    <w:p w:rsidR="00000000" w:rsidDel="00000000" w:rsidP="00000000" w:rsidRDefault="00000000" w:rsidRPr="00000000" w14:paraId="00000014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Finished ingesting STM32Cube samples.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5TH+syLWr77ZGE4j+7wATgSwdw==">CgMxLjA4AHIhMUNnVW5QMWZvQXhpOXE5S0NveUQ4eE0xSnNyZURueGtL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